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4817680" name="089edcc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851722" name="089edcc0-1090-11f1-831c-4f486a750ab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4853166" name="1e02056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819685" name="1e020560-1090-11f1-831c-4f486a750ab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944746" name="31a2bd8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352798" name="31a2bd80-1090-11f1-831c-4f486a750ab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1328135" name="46e342f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203025" name="46e342f0-1090-11f1-831c-4f486a750ab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2878407" name="62ff9c9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15463" name="62ff9c90-1090-11f1-831c-4f486a750ab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Lüftungsrohr </w:t>
            </w:r>
          </w:p>
        </w:tc>
        <w:tc>
          <w:p>
            <w:pPr>
              <w:spacing w:before="0" w:after="0" w:line="240" w:lineRule="auto"/>
            </w:pPr>
            <w:r>
              <w:t>Lüftungsrohr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4005958" name="78cb721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413963" name="78cb7210-1090-11f1-831c-4f486a750ab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8093581" name="0c60351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38556" name="0c603510-1091-11f1-831c-4f486a750ab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Kleber gelblich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1454969" name="4ee970e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307938" name="4ee970e0-1091-11f1-831c-4f486a750ab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DG- EG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2162908" name="74b6699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163814" name="74b66990-1091-11f1-831c-4f486a750ab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Reduit /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ohne Kleber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347439" name="99cb195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705334" name="99cb1950-1092-11f1-831c-4f486a750ab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Reduit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7676319" name="b9ee2e2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780351" name="b9ee2e20-1092-11f1-831c-4f486a750ab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Reduit /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8091481" name="debd65e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96267" name="debd65e0-1092-11f1-831c-4f486a750ab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Reduit / 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5031364" name="f190bbe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354501" name="f190bbe0-1092-11f1-831c-4f486a750ab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3585866" name="7edfa920-1093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287177" name="7edfa920-1093-11f1-831c-4f486a750ab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8854536" name="528072f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914240" name="528072f0-1094-11f1-831c-4f486a750ab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Küchenabdeckung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3405918" name="6a7c6ee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995636" name="6a7c6ee0-1094-11f1-831c-4f486a750ab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2518891" name="7ae9734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241550" name="7ae97340-1094-11f1-831c-4f486a750ab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5053494" name="89bb654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868931" name="89bb6540-1094-11f1-831c-4f486a750ab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4386243" name="9933825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95880" name="99338250-1094-11f1-831c-4f486a750ab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3587617" name="d0fe318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591038" name="d0fe3180-1094-11f1-831c-4f486a750ab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3732205" name="fdb15ea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682771" name="fdb15ea0-1094-11f1-831c-4f486a750ab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Spachtelmasse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419222" name="a24294c0-1095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229305" name="a24294c0-1095-11f1-831c-4f486a750ab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Halsgasse 23, 8640 Rapperswil-Jona</w:t>
          </w:r>
        </w:p>
        <w:p>
          <w:pPr>
            <w:spacing w:before="0" w:after="0"/>
          </w:pPr>
          <w:r>
            <w:t>740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